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y3186nfrpxl8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Employee Retention Survey</w:t>
      </w:r>
    </w:p>
    <w:p w14:paraId="00000003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pageBreakBefore w:val="0"/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understand your employees’ needs and motivation better.  </w:t>
      </w:r>
    </w:p>
    <w:p w14:paraId="00000005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6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Employee retention surveys are crucial for improving employees’ performance and reducing the company’s turnover rate. Copy this template to your Google Drive and customize it for your organization.</w:t>
      </w:r>
    </w:p>
    <w:p w14:paraId="0000000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C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E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  <w:u w:val="non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Employee Retention Questionnaire</w:t>
      </w:r>
    </w:p>
    <w:p w14:paraId="00000027">
      <w:pPr>
        <w:pageBreakBefore w:val="0"/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feel like I am able to reach my full potential at this organization:</w:t>
      </w:r>
    </w:p>
    <w:p w14:paraId="0000003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feel comfortable working with my teammates:</w:t>
      </w:r>
    </w:p>
    <w:p w14:paraId="0000003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A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B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C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D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E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have a clear understanding about my career path and promotion plan:</w:t>
      </w:r>
    </w:p>
    <w:p w14:paraId="0000004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2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3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4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5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6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know what is expected of me in my job:</w:t>
      </w:r>
    </w:p>
    <w:p w14:paraId="0000004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B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C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D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E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F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1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like going to work:</w:t>
      </w:r>
    </w:p>
    <w:p w14:paraId="0000005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3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4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5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6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7">
      <w:pPr>
        <w:pageBreakBefore w:val="0"/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feel like my feedback is valued:</w:t>
      </w:r>
    </w:p>
    <w:p w14:paraId="0000005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B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C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D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E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F">
      <w:pPr>
        <w:pageBreakBefore w:val="0"/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1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can see myself working here in a year:</w:t>
      </w:r>
    </w:p>
    <w:p w14:paraId="00000062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3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4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5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6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7">
      <w:pPr>
        <w:pageBreakBefore w:val="0"/>
        <w:numPr>
          <w:ilvl w:val="0"/>
          <w:numId w:val="1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am happy with the amount of recognition I receive from my manager and peers:</w:t>
      </w:r>
    </w:p>
    <w:p w14:paraId="0000006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B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C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D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E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F">
      <w:pPr>
        <w:pageBreakBefore w:val="0"/>
        <w:numPr>
          <w:ilvl w:val="0"/>
          <w:numId w:val="1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2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feel that I am paid fairly:</w:t>
      </w:r>
    </w:p>
    <w:p w14:paraId="00000073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4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5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6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7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8">
      <w:pPr>
        <w:pageBreakBefore w:val="0"/>
        <w:numPr>
          <w:ilvl w:val="0"/>
          <w:numId w:val="1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A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feel like you are reaching your full potential with this position? If not, what would make you feel that way?</w:t>
      </w:r>
    </w:p>
    <w:p w14:paraId="0000007B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1DD65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7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7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If you were to accept a job opportunity at another company, what would the main reason be?</w:t>
      </w:r>
    </w:p>
    <w:p w14:paraId="00000080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9C7CC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8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83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4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If you had to do it all over again, would you apply to this position? Why?</w:t>
      </w:r>
    </w:p>
    <w:p w14:paraId="00000085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1ABF8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8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8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From 1 to 10, how happy are you about your supervisors?</w:t>
      </w:r>
    </w:p>
    <w:p w14:paraId="0000008A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6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2290B6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B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C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D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E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F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0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1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4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5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9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On a scale of 1-10, how likely are you to recommend a job at this company to a friend or family member?</w:t>
      </w:r>
    </w:p>
    <w:p w14:paraId="00000098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7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38B150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9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A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B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C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D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E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F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A0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A1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A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A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A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5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Is there anything else you’d like to add?</w:t>
      </w:r>
    </w:p>
    <w:p w14:paraId="000000A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7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8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155623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A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A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A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in advance for your candid feedback.</w:t>
      </w:r>
    </w:p>
    <w:p w14:paraId="000000A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D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F">
      <w:pPr>
        <w:pageBreakBefore w:val="0"/>
        <w:rPr>
          <w:rFonts w:ascii="Cambria" w:hAnsi="Cambria" w:eastAsia="Cambria" w:cs="Cambria"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CC3D0466-486B-4962-AC77-11B6EE5612ED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84140982-0B57-4F93-A5BC-7574FD11A121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E36147D4-CE09-4308-8030-6FD9BEBF51A2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139EAA41-F41B-4074-B5E5-48CB4D1323D1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AC3571D8-33B4-4ABF-A746-95E51C281BDF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7CFF7AE7-578B-4CA2-BBB8-856E90213F1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C8879AEF"/>
    <w:multiLevelType w:val="multilevel"/>
    <w:tmpl w:val="C8879AEF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0248C179"/>
    <w:multiLevelType w:val="multilevel"/>
    <w:tmpl w:val="0248C17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2A8F537B"/>
    <w:multiLevelType w:val="multilevel"/>
    <w:tmpl w:val="2A8F537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0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1">
    <w:nsid w:val="5A241D34"/>
    <w:multiLevelType w:val="multilevel"/>
    <w:tmpl w:val="5A241D3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2">
    <w:nsid w:val="72183CF9"/>
    <w:multiLevelType w:val="multilevel"/>
    <w:tmpl w:val="72183C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9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37730E3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  <w:style w:type="table" w:customStyle="1" w:styleId="16">
    <w:name w:val="_Style 13"/>
    <w:basedOn w:val="12"/>
    <w:uiPriority w:val="0"/>
  </w:style>
  <w:style w:type="table" w:customStyle="1" w:styleId="17">
    <w:name w:val="_Style 14"/>
    <w:basedOn w:val="12"/>
    <w:uiPriority w:val="0"/>
  </w:style>
  <w:style w:type="table" w:customStyle="1" w:styleId="18">
    <w:name w:val="_Style 15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2026-03-03T06:37:02Z</dcterms:created>
  <dc:creator>ashvini</dc:creator>
  <cp:lastModifiedBy>Ashvini chelani</cp:lastModifiedBy>
  <dcterms:modified xsi:type="dcterms:W3CDTF">2026-03-03T06:37:08Z</dcterms:modified>
</cp:coreProperties>
</file>